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793CED" w14:textId="77777777" w:rsidR="00A52565" w:rsidRPr="00A52565" w:rsidRDefault="00A52565" w:rsidP="00A52565">
      <w:pPr>
        <w:rPr>
          <w:b/>
          <w:bCs/>
          <w:lang w:val="en-US"/>
        </w:rPr>
      </w:pPr>
    </w:p>
    <w:p w14:paraId="422328D0" w14:textId="0B39EB30" w:rsidR="00A52565" w:rsidRPr="00A52565" w:rsidRDefault="00A52565" w:rsidP="00A52565">
      <w:pPr>
        <w:rPr>
          <w:b/>
          <w:bCs/>
          <w:lang w:val="en-US"/>
        </w:rPr>
      </w:pPr>
      <w:r w:rsidRPr="00A52565">
        <w:rPr>
          <w:b/>
          <w:bCs/>
          <w:lang w:val="en-GB"/>
        </w:rPr>
        <w:drawing>
          <wp:inline distT="0" distB="0" distL="0" distR="0" wp14:anchorId="600149CE" wp14:editId="6067DA98">
            <wp:extent cx="3048000" cy="1219200"/>
            <wp:effectExtent l="0" t="0" r="0" b="0"/>
            <wp:docPr id="313914109" name="Picture 3" descr="A blue and white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g" descr="A blue and white logo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E18FCC" w14:textId="77777777" w:rsidR="00A52565" w:rsidRPr="00A52565" w:rsidRDefault="00A52565" w:rsidP="00A52565">
      <w:pPr>
        <w:rPr>
          <w:b/>
          <w:bCs/>
          <w:lang w:val="en-US"/>
        </w:rPr>
      </w:pPr>
      <w:r w:rsidRPr="00A52565">
        <w:rPr>
          <w:b/>
          <w:bCs/>
          <w:lang w:val="en-US"/>
        </w:rPr>
        <w:t>DRONE</w:t>
      </w:r>
    </w:p>
    <w:p w14:paraId="3D5675F4" w14:textId="77777777" w:rsidR="00A52565" w:rsidRPr="00A52565" w:rsidRDefault="00A52565" w:rsidP="00A52565">
      <w:pPr>
        <w:rPr>
          <w:b/>
          <w:bCs/>
          <w:lang w:val="en-US"/>
        </w:rPr>
      </w:pPr>
      <w:r w:rsidRPr="00A52565">
        <w:rPr>
          <w:b/>
          <w:bCs/>
          <w:lang w:val="en-US"/>
        </w:rPr>
        <w:t>Teacher and school leaders training to promote Digital liteRacy and combat the spread of disinfOrmation among vulNerable groups of adolEscents</w:t>
      </w:r>
    </w:p>
    <w:p w14:paraId="38F7DA3F" w14:textId="77777777" w:rsidR="00A52565" w:rsidRPr="00A52565" w:rsidRDefault="00A52565" w:rsidP="00A52565">
      <w:pPr>
        <w:rPr>
          <w:b/>
          <w:bCs/>
          <w:lang w:val="en-US"/>
        </w:rPr>
      </w:pPr>
    </w:p>
    <w:p w14:paraId="177C7D1A" w14:textId="77777777" w:rsidR="00A52565" w:rsidRPr="00A52565" w:rsidRDefault="00A52565" w:rsidP="00A52565">
      <w:pPr>
        <w:rPr>
          <w:b/>
          <w:bCs/>
          <w:lang w:val="en-US"/>
        </w:rPr>
      </w:pPr>
    </w:p>
    <w:p w14:paraId="1DD81C99" w14:textId="77777777" w:rsidR="00A52565" w:rsidRPr="00A52565" w:rsidRDefault="00A52565" w:rsidP="00A52565">
      <w:pPr>
        <w:rPr>
          <w:b/>
          <w:bCs/>
          <w:lang w:val="en-GB"/>
        </w:rPr>
      </w:pPr>
    </w:p>
    <w:p w14:paraId="06CDDE5F" w14:textId="77777777" w:rsidR="00A52565" w:rsidRPr="00A52565" w:rsidRDefault="00A52565" w:rsidP="00A52565">
      <w:pPr>
        <w:rPr>
          <w:b/>
          <w:bCs/>
          <w:lang w:val="en-GB"/>
        </w:rPr>
      </w:pPr>
    </w:p>
    <w:p w14:paraId="22D88C40" w14:textId="77777777" w:rsidR="00A52565" w:rsidRPr="00A52565" w:rsidRDefault="00A52565" w:rsidP="00A52565">
      <w:pPr>
        <w:rPr>
          <w:b/>
          <w:bCs/>
          <w:lang w:val="en-US"/>
        </w:rPr>
      </w:pPr>
    </w:p>
    <w:p w14:paraId="68892D64" w14:textId="77777777" w:rsidR="00A52565" w:rsidRPr="00A52565" w:rsidRDefault="00A52565" w:rsidP="00A52565">
      <w:pPr>
        <w:rPr>
          <w:b/>
          <w:bCs/>
          <w:lang w:val="en-US"/>
        </w:rPr>
      </w:pPr>
    </w:p>
    <w:p w14:paraId="719F53BB" w14:textId="77777777" w:rsidR="00A52565" w:rsidRPr="00A52565" w:rsidRDefault="00A52565" w:rsidP="00A52565">
      <w:pPr>
        <w:rPr>
          <w:b/>
          <w:bCs/>
          <w:lang w:val="en-US"/>
        </w:rPr>
      </w:pPr>
    </w:p>
    <w:p w14:paraId="085C1730" w14:textId="77777777" w:rsidR="00A52565" w:rsidRPr="00A52565" w:rsidRDefault="00A52565" w:rsidP="00A52565">
      <w:pPr>
        <w:rPr>
          <w:b/>
          <w:bCs/>
          <w:lang w:val="en-US"/>
        </w:rPr>
      </w:pPr>
    </w:p>
    <w:p w14:paraId="4FF22F6E" w14:textId="77777777" w:rsidR="00A52565" w:rsidRPr="00A52565" w:rsidRDefault="00A52565" w:rsidP="00A52565">
      <w:pPr>
        <w:rPr>
          <w:b/>
          <w:bCs/>
          <w:lang w:val="en-US"/>
        </w:rPr>
      </w:pPr>
    </w:p>
    <w:p w14:paraId="19126222" w14:textId="77777777" w:rsidR="00A52565" w:rsidRPr="00A52565" w:rsidRDefault="00A52565" w:rsidP="00A52565">
      <w:pPr>
        <w:rPr>
          <w:b/>
          <w:bCs/>
          <w:lang w:val="en-US"/>
        </w:rPr>
      </w:pPr>
    </w:p>
    <w:p w14:paraId="714B7DA7" w14:textId="77777777" w:rsidR="00A52565" w:rsidRPr="00A52565" w:rsidRDefault="00A52565" w:rsidP="00A52565">
      <w:pPr>
        <w:rPr>
          <w:b/>
          <w:bCs/>
          <w:lang w:val="en-US"/>
        </w:rPr>
      </w:pPr>
    </w:p>
    <w:p w14:paraId="78205E8F" w14:textId="77777777" w:rsidR="00A52565" w:rsidRPr="00A52565" w:rsidRDefault="00A52565" w:rsidP="00A52565">
      <w:pPr>
        <w:rPr>
          <w:b/>
          <w:bCs/>
          <w:lang w:val="en-US"/>
        </w:rPr>
      </w:pPr>
    </w:p>
    <w:p w14:paraId="5AD0C330" w14:textId="43087FCD" w:rsidR="00A52565" w:rsidRPr="00A52565" w:rsidRDefault="00A52565">
      <w:pPr>
        <w:rPr>
          <w:b/>
          <w:bCs/>
          <w:lang w:val="en-US"/>
        </w:rPr>
      </w:pPr>
      <w:r w:rsidRPr="00A52565">
        <w:rPr>
          <w:b/>
          <w:bCs/>
          <w:lang w:val="en-US"/>
        </w:rPr>
        <w:drawing>
          <wp:anchor distT="0" distB="0" distL="114300" distR="114300" simplePos="0" relativeHeight="251659264" behindDoc="1" locked="0" layoutInCell="1" allowOverlap="1" wp14:anchorId="18E68ECF" wp14:editId="36238BC3">
            <wp:simplePos x="0" y="0"/>
            <wp:positionH relativeFrom="column">
              <wp:posOffset>1447800</wp:posOffset>
            </wp:positionH>
            <wp:positionV relativeFrom="paragraph">
              <wp:posOffset>2537460</wp:posOffset>
            </wp:positionV>
            <wp:extent cx="3208655" cy="711200"/>
            <wp:effectExtent l="0" t="0" r="0" b="0"/>
            <wp:wrapTight wrapText="bothSides">
              <wp:wrapPolygon edited="0">
                <wp:start x="0" y="0"/>
                <wp:lineTo x="0" y="20829"/>
                <wp:lineTo x="6925" y="20829"/>
                <wp:lineTo x="6925" y="19093"/>
                <wp:lineTo x="20775" y="16200"/>
                <wp:lineTo x="21031" y="10993"/>
                <wp:lineTo x="16030" y="9836"/>
                <wp:lineTo x="16800" y="4629"/>
                <wp:lineTo x="14876" y="2893"/>
                <wp:lineTo x="6925" y="0"/>
                <wp:lineTo x="0" y="0"/>
              </wp:wrapPolygon>
            </wp:wrapTight>
            <wp:docPr id="779748032" name="Picture 4" descr="Blue text on a black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 descr="Blue text on a black background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8655" cy="71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heading=h.23ckvvd"/>
      <w:bookmarkEnd w:id="0"/>
      <w:r w:rsidRPr="00A52565">
        <w:rPr>
          <w:b/>
          <w:bCs/>
          <w:lang w:val="en-GB"/>
        </w:rPr>
        <w:br w:type="page"/>
      </w:r>
    </w:p>
    <w:p w14:paraId="05FA8399" w14:textId="162D16CF" w:rsidR="008740F9" w:rsidRPr="00A52565" w:rsidRDefault="008740F9" w:rsidP="008740F9">
      <w:pPr>
        <w:rPr>
          <w:b/>
          <w:bCs/>
          <w:lang w:val="el-GR"/>
        </w:rPr>
      </w:pPr>
      <w:r>
        <w:rPr>
          <w:b/>
          <w:bCs/>
          <w:lang w:val="el-GR"/>
        </w:rPr>
        <w:lastRenderedPageBreak/>
        <w:t>Τ</w:t>
      </w:r>
      <w:r w:rsidRPr="00A52565">
        <w:rPr>
          <w:b/>
          <w:bCs/>
          <w:lang w:val="el-GR"/>
        </w:rPr>
        <w:t>ελική Αξιολόγηση: Λίστα Αυτοαποτελεσματικότητας</w:t>
      </w:r>
    </w:p>
    <w:p w14:paraId="769732A9" w14:textId="77777777" w:rsidR="008740F9" w:rsidRPr="00A52565" w:rsidRDefault="008740F9" w:rsidP="008740F9">
      <w:pPr>
        <w:rPr>
          <w:lang w:val="el-GR"/>
        </w:rPr>
      </w:pPr>
      <w:r w:rsidRPr="00A52565">
        <w:rPr>
          <w:b/>
          <w:bCs/>
          <w:lang w:val="el-GR"/>
        </w:rPr>
        <w:t>Οδηγίες:</w:t>
      </w:r>
      <w:r w:rsidRPr="00A52565">
        <w:rPr>
          <w:lang w:val="el-GR"/>
        </w:rPr>
        <w:t xml:space="preserve"> Παρακαλώ αξιολογήστε το τρέχον επίπεδο αυτοπεποίθησής σας στις παρακάτω δηλώσεις αφού ολοκληρώσετε αυτή την εκπαίδευση.</w:t>
      </w:r>
    </w:p>
    <w:p w14:paraId="217F726F" w14:textId="77777777" w:rsidR="008740F9" w:rsidRPr="00A52565" w:rsidRDefault="008740F9" w:rsidP="008740F9">
      <w:pPr>
        <w:rPr>
          <w:lang w:val="el-GR"/>
        </w:rPr>
      </w:pPr>
      <w:r w:rsidRPr="00A52565">
        <w:rPr>
          <w:b/>
          <w:bCs/>
          <w:lang w:val="el-GR"/>
        </w:rPr>
        <w:t>Κλίμακα:</w:t>
      </w:r>
      <w:r w:rsidRPr="00A52565">
        <w:rPr>
          <w:lang w:val="el-GR"/>
        </w:rPr>
        <w:br/>
        <w:t>1 = Καθόλου σιγουριά</w:t>
      </w:r>
      <w:r w:rsidRPr="00A52565">
        <w:rPr>
          <w:lang w:val="el-GR"/>
        </w:rPr>
        <w:br/>
        <w:t>2 = Ελάχιστη σιγουριά</w:t>
      </w:r>
      <w:r w:rsidRPr="00A52565">
        <w:rPr>
          <w:lang w:val="el-GR"/>
        </w:rPr>
        <w:br/>
        <w:t>3 = Μέτρια σιγουριά</w:t>
      </w:r>
      <w:r w:rsidRPr="00A52565">
        <w:rPr>
          <w:lang w:val="el-GR"/>
        </w:rPr>
        <w:br/>
        <w:t>4 = Πολύ σιγουριά</w:t>
      </w:r>
      <w:r w:rsidRPr="00A52565">
        <w:rPr>
          <w:lang w:val="el-GR"/>
        </w:rPr>
        <w:br/>
        <w:t>5 = Απόλυτη σιγουριά</w:t>
      </w:r>
    </w:p>
    <w:p w14:paraId="3155DBAD" w14:textId="14B80E69" w:rsidR="008740F9" w:rsidRPr="00A52565" w:rsidRDefault="008740F9" w:rsidP="008740F9">
      <w:pPr>
        <w:rPr>
          <w:lang w:val="el-GR"/>
        </w:rPr>
      </w:pPr>
    </w:p>
    <w:p w14:paraId="45D93D09" w14:textId="77777777" w:rsidR="008740F9" w:rsidRPr="00A52565" w:rsidRDefault="008740F9" w:rsidP="008740F9">
      <w:pPr>
        <w:rPr>
          <w:lang w:val="el-GR"/>
        </w:rPr>
      </w:pPr>
      <w:r w:rsidRPr="00A52565">
        <w:rPr>
          <w:rFonts w:ascii="Segoe UI Emoji" w:hAnsi="Segoe UI Emoji" w:cs="Segoe UI Emoji"/>
          <w:lang w:val="el-GR"/>
        </w:rPr>
        <w:t>✅</w:t>
      </w:r>
      <w:r w:rsidRPr="00A52565">
        <w:rPr>
          <w:lang w:val="el-GR"/>
        </w:rPr>
        <w:t xml:space="preserve"> Νιώθω σιγουριά για την ικανότητά μου να εντοπίζω βασικές διαφορές μεταξύ παραπληροφόρησης (</w:t>
      </w:r>
      <w:r w:rsidRPr="008740F9">
        <w:rPr>
          <w:i/>
          <w:iCs/>
        </w:rPr>
        <w:t>misinformation</w:t>
      </w:r>
      <w:r w:rsidRPr="00A52565">
        <w:rPr>
          <w:lang w:val="el-GR"/>
        </w:rPr>
        <w:t>), δυσπληροφόρησης (</w:t>
      </w:r>
      <w:r w:rsidRPr="008740F9">
        <w:rPr>
          <w:i/>
          <w:iCs/>
        </w:rPr>
        <w:t>disinformation</w:t>
      </w:r>
      <w:r w:rsidRPr="00A52565">
        <w:rPr>
          <w:lang w:val="el-GR"/>
        </w:rPr>
        <w:t>) και κακόβουλης πληροφόρησης (</w:t>
      </w:r>
      <w:r w:rsidRPr="008740F9">
        <w:rPr>
          <w:i/>
          <w:iCs/>
        </w:rPr>
        <w:t>malinformation</w:t>
      </w:r>
      <w:r w:rsidRPr="00A52565">
        <w:rPr>
          <w:lang w:val="el-GR"/>
        </w:rPr>
        <w:t>).</w:t>
      </w:r>
      <w:r w:rsidRPr="00A52565">
        <w:rPr>
          <w:lang w:val="el-GR"/>
        </w:rPr>
        <w:br/>
        <w:t>(1) (2) (3) (4) (5)</w:t>
      </w:r>
    </w:p>
    <w:p w14:paraId="3A075D29" w14:textId="77777777" w:rsidR="008740F9" w:rsidRPr="00A52565" w:rsidRDefault="008740F9" w:rsidP="008740F9">
      <w:pPr>
        <w:rPr>
          <w:lang w:val="el-GR"/>
        </w:rPr>
      </w:pPr>
      <w:r w:rsidRPr="00A52565">
        <w:rPr>
          <w:rFonts w:ascii="Segoe UI Emoji" w:hAnsi="Segoe UI Emoji" w:cs="Segoe UI Emoji"/>
          <w:lang w:val="el-GR"/>
        </w:rPr>
        <w:t>✅</w:t>
      </w:r>
      <w:r w:rsidRPr="00A52565">
        <w:rPr>
          <w:lang w:val="el-GR"/>
        </w:rPr>
        <w:t xml:space="preserve"> Είμαι σίγουρος/η για την ικανότητά μου να εφαρμόζω το πλαίσιο </w:t>
      </w:r>
      <w:r w:rsidRPr="008740F9">
        <w:t>CRAAP</w:t>
      </w:r>
      <w:r w:rsidRPr="00A52565">
        <w:rPr>
          <w:lang w:val="el-GR"/>
        </w:rPr>
        <w:t xml:space="preserve"> για την αξιολόγηση της αξιοπιστίας μιας διαδικτυακής πηγής.</w:t>
      </w:r>
      <w:r w:rsidRPr="00A52565">
        <w:rPr>
          <w:lang w:val="el-GR"/>
        </w:rPr>
        <w:br/>
        <w:t>(1) (2) (3) (4) (5)</w:t>
      </w:r>
    </w:p>
    <w:p w14:paraId="478DAE08" w14:textId="77777777" w:rsidR="008740F9" w:rsidRPr="00A52565" w:rsidRDefault="008740F9" w:rsidP="008740F9">
      <w:pPr>
        <w:rPr>
          <w:lang w:val="el-GR"/>
        </w:rPr>
      </w:pPr>
      <w:r w:rsidRPr="00A52565">
        <w:rPr>
          <w:rFonts w:ascii="Segoe UI Emoji" w:hAnsi="Segoe UI Emoji" w:cs="Segoe UI Emoji"/>
          <w:lang w:val="el-GR"/>
        </w:rPr>
        <w:t>✅</w:t>
      </w:r>
      <w:r w:rsidRPr="00A52565">
        <w:rPr>
          <w:lang w:val="el-GR"/>
        </w:rPr>
        <w:t xml:space="preserve"> Νιώθω ότι μπορώ να χρησιμοποιήσω τη μέθοδο </w:t>
      </w:r>
      <w:r w:rsidRPr="008740F9">
        <w:t>SIFT</w:t>
      </w:r>
      <w:r w:rsidRPr="00A52565">
        <w:rPr>
          <w:lang w:val="el-GR"/>
        </w:rPr>
        <w:t xml:space="preserve"> για γρήγορο έλεγχο εγκυρότητας μιας ανάρτησης στα μέσα κοινωνικής δικτύωσης.</w:t>
      </w:r>
      <w:r w:rsidRPr="00A52565">
        <w:rPr>
          <w:lang w:val="el-GR"/>
        </w:rPr>
        <w:br/>
        <w:t>(1) (2) (3) (4) (5)</w:t>
      </w:r>
    </w:p>
    <w:p w14:paraId="215A5554" w14:textId="77777777" w:rsidR="008740F9" w:rsidRPr="00A52565" w:rsidRDefault="008740F9" w:rsidP="008740F9">
      <w:pPr>
        <w:rPr>
          <w:lang w:val="el-GR"/>
        </w:rPr>
      </w:pPr>
      <w:r w:rsidRPr="00A52565">
        <w:rPr>
          <w:rFonts w:ascii="Segoe UI Emoji" w:hAnsi="Segoe UI Emoji" w:cs="Segoe UI Emoji"/>
          <w:lang w:val="el-GR"/>
        </w:rPr>
        <w:t>✅</w:t>
      </w:r>
      <w:r w:rsidRPr="00A52565">
        <w:rPr>
          <w:lang w:val="el-GR"/>
        </w:rPr>
        <w:t xml:space="preserve"> Είμαι σίγουρος/η ότι μπορώ να αναγνωρίσω κοινές «κόκκινες σημαίες» και ενδείξεις περιεχομένου που έχει παραχθεί από </w:t>
      </w:r>
      <w:r w:rsidRPr="008740F9">
        <w:t>AI</w:t>
      </w:r>
      <w:r w:rsidRPr="00A52565">
        <w:rPr>
          <w:lang w:val="el-GR"/>
        </w:rPr>
        <w:t xml:space="preserve"> (κείμενο και εικόνες).</w:t>
      </w:r>
      <w:r w:rsidRPr="00A52565">
        <w:rPr>
          <w:lang w:val="el-GR"/>
        </w:rPr>
        <w:br/>
        <w:t>(1) (2) (3) (4) (5)</w:t>
      </w:r>
    </w:p>
    <w:p w14:paraId="21884AFD" w14:textId="77777777" w:rsidR="008740F9" w:rsidRPr="00A52565" w:rsidRDefault="008740F9" w:rsidP="008740F9">
      <w:pPr>
        <w:rPr>
          <w:lang w:val="el-GR"/>
        </w:rPr>
      </w:pPr>
      <w:r w:rsidRPr="00A52565">
        <w:rPr>
          <w:rFonts w:ascii="Segoe UI Emoji" w:hAnsi="Segoe UI Emoji" w:cs="Segoe UI Emoji"/>
          <w:lang w:val="el-GR"/>
        </w:rPr>
        <w:t>✅</w:t>
      </w:r>
      <w:r w:rsidRPr="00A52565">
        <w:rPr>
          <w:lang w:val="el-GR"/>
        </w:rPr>
        <w:t xml:space="preserve"> Νιώθω ότι μπορώ να εξηγήσω στους μαθητές/παιδιά/συναδέλφους πώς οι αλγόριθμοι των μέσων κοινωνικής δικτύωσης επηρεάζουν ό,τι βλέπουν.</w:t>
      </w:r>
      <w:r w:rsidRPr="00A52565">
        <w:rPr>
          <w:lang w:val="el-GR"/>
        </w:rPr>
        <w:br/>
        <w:t>(1) (2) (3) (4) (5)</w:t>
      </w:r>
    </w:p>
    <w:p w14:paraId="04B18CBA" w14:textId="1BEBD84B" w:rsidR="008740F9" w:rsidRPr="008740F9" w:rsidRDefault="008740F9" w:rsidP="008740F9">
      <w:r w:rsidRPr="00A52565">
        <w:rPr>
          <w:rFonts w:ascii="Segoe UI Emoji" w:hAnsi="Segoe UI Emoji" w:cs="Segoe UI Emoji"/>
          <w:lang w:val="el-GR"/>
        </w:rPr>
        <w:t>✅</w:t>
      </w:r>
      <w:r w:rsidRPr="00A52565">
        <w:rPr>
          <w:lang w:val="el-GR"/>
        </w:rPr>
        <w:t xml:space="preserve"> Νιώθω ότι έχω ένα σαφές σχέδιο για το πώς θα αντιμετωπίσω προληπτικά τη δυσπληροφόρηση στον δικό μου ρόλο </w:t>
      </w:r>
      <w:r w:rsidR="006761A8">
        <w:rPr>
          <w:lang w:val="el-GR"/>
        </w:rPr>
        <w:t xml:space="preserve">ως </w:t>
      </w:r>
      <w:r w:rsidRPr="00A52565">
        <w:rPr>
          <w:lang w:val="el-GR"/>
        </w:rPr>
        <w:t>εκπαιδευτικός.</w:t>
      </w:r>
      <w:r w:rsidRPr="00A52565">
        <w:rPr>
          <w:lang w:val="el-GR"/>
        </w:rPr>
        <w:br/>
      </w:r>
      <w:r w:rsidRPr="008740F9">
        <w:t>(1) (2) (3) (4) (5)</w:t>
      </w:r>
    </w:p>
    <w:p w14:paraId="64ADAF8C" w14:textId="77777777" w:rsidR="008740F9" w:rsidRPr="008740F9" w:rsidRDefault="008740F9">
      <w:pPr>
        <w:rPr>
          <w:lang w:val="el-GR"/>
        </w:rPr>
      </w:pPr>
    </w:p>
    <w:sectPr w:rsidR="008740F9" w:rsidRPr="008740F9">
      <w:pgSz w:w="12240" w:h="15840"/>
      <w:pgMar w:top="1440" w:right="1800" w:bottom="1440" w:left="180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33A49683-A75C-4759-8062-9A6BE7BB5088}"/>
    <w:embedBold r:id="rId2" w:fontKey="{5277A682-3398-4E4E-89B6-6331E19A727D}"/>
    <w:embedItalic r:id="rId3" w:fontKey="{A4D49AE4-BD6E-4AA4-9035-9BC41053307C}"/>
    <w:embedBoldItalic r:id="rId4" w:fontKey="{A4292EAC-2B1D-4C9C-BB53-2979CCD2E03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CFC72030-0698-4C8C-8B7F-4E0BCB7333EB}"/>
    <w:embedBold r:id="rId6" w:fontKey="{934FE01C-92BE-4BFE-A66B-7316383087AE}"/>
    <w:embedItalic r:id="rId7" w:fontKey="{0A3171D8-394B-43AB-B227-10DD61AAD21B}"/>
    <w:embedBoldItalic r:id="rId8" w:fontKey="{CA5B052A-D3E3-457F-BBBD-B725614AAB7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">
    <w:panose1 w:val="02070409020205020404"/>
    <w:charset w:val="00"/>
    <w:family w:val="modern"/>
    <w:pitch w:val="fixed"/>
    <w:sig w:usb0="00000003" w:usb1="00000000" w:usb2="00000000" w:usb3="00000000" w:csb0="00000001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9" w:fontKey="{6BCB77D9-A917-471D-8916-E275E39642AE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0E86CFC"/>
    <w:multiLevelType w:val="multilevel"/>
    <w:tmpl w:val="88466050"/>
    <w:lvl w:ilvl="0">
      <w:start w:val="1"/>
      <w:numFmt w:val="decimal"/>
      <w:pStyle w:val="ListBullet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033119234">
    <w:abstractNumId w:val="0"/>
  </w:num>
  <w:num w:numId="2" w16cid:durableId="149167912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69688368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54606255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88062250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61849087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557BF"/>
    <w:rsid w:val="001643E8"/>
    <w:rsid w:val="005557BF"/>
    <w:rsid w:val="006761A8"/>
    <w:rsid w:val="008740F9"/>
    <w:rsid w:val="00A52565"/>
    <w:rsid w:val="00BF37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88509FC"/>
  <w15:docId w15:val="{315CE27C-092D-4241-9D58-8EA0839BEF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="Cambria" w:hAnsi="Cambria" w:cs="Cambria"/>
        <w:sz w:val="22"/>
        <w:szCs w:val="22"/>
        <w:lang w:val="e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480" w:after="0"/>
      <w:outlineLvl w:val="0"/>
    </w:pPr>
    <w:rPr>
      <w:rFonts w:ascii="Calibri" w:eastAsia="Calibri" w:hAnsi="Calibri" w:cs="Calibri"/>
      <w:b/>
      <w:bCs/>
      <w:color w:val="366091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200" w:after="0"/>
      <w:outlineLvl w:val="1"/>
    </w:pPr>
    <w:rPr>
      <w:rFonts w:ascii="Calibri" w:eastAsia="Calibri" w:hAnsi="Calibri" w:cs="Calibri"/>
      <w:b/>
      <w:bCs/>
      <w:color w:val="4F81BD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spacing w:before="200" w:after="0"/>
      <w:outlineLvl w:val="2"/>
    </w:pPr>
    <w:rPr>
      <w:rFonts w:ascii="Calibri" w:eastAsia="Calibri" w:hAnsi="Calibri" w:cs="Calibri"/>
      <w:b/>
      <w:bCs/>
      <w:color w:val="4F81BD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keepNext/>
      <w:keepLines/>
      <w:spacing w:before="200" w:after="0"/>
      <w:outlineLvl w:val="3"/>
    </w:pPr>
    <w:rPr>
      <w:rFonts w:ascii="Calibri" w:eastAsia="Calibri" w:hAnsi="Calibri" w:cs="Calibri"/>
      <w:b/>
      <w:bCs/>
      <w:i/>
      <w:iCs/>
      <w:color w:val="4F81BD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pPr>
      <w:keepNext/>
      <w:keepLines/>
      <w:spacing w:before="200" w:after="0"/>
      <w:outlineLvl w:val="4"/>
    </w:pPr>
    <w:rPr>
      <w:rFonts w:ascii="Calibri" w:eastAsia="Calibri" w:hAnsi="Calibri" w:cs="Calibri"/>
      <w:color w:val="243F61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pPr>
      <w:keepNext/>
      <w:keepLines/>
      <w:spacing w:before="200" w:after="0"/>
      <w:outlineLvl w:val="5"/>
    </w:pPr>
    <w:rPr>
      <w:rFonts w:ascii="Calibri" w:eastAsia="Calibri" w:hAnsi="Calibri" w:cs="Calibri"/>
      <w:i/>
      <w:iCs/>
      <w:color w:val="243F61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bottom w:val="single" w:sz="8" w:space="4" w:color="4F81BD"/>
      </w:pBdr>
      <w:spacing w:after="300" w:line="240" w:lineRule="auto"/>
    </w:pPr>
    <w:rPr>
      <w:rFonts w:ascii="Calibri" w:eastAsia="Calibri" w:hAnsi="Calibri" w:cs="Calibri"/>
      <w:color w:val="17365D"/>
      <w:sz w:val="52"/>
      <w:szCs w:val="52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tabs>
        <w:tab w:val="num" w:pos="720"/>
      </w:tabs>
      <w:ind w:left="720" w:hanging="720"/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tabs>
        <w:tab w:val="num" w:pos="720"/>
      </w:tabs>
      <w:ind w:left="720" w:hanging="720"/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tabs>
        <w:tab w:val="num" w:pos="720"/>
      </w:tabs>
      <w:ind w:left="720" w:hanging="720"/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tabs>
        <w:tab w:val="num" w:pos="720"/>
      </w:tabs>
      <w:ind w:left="720" w:hanging="720"/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tabs>
        <w:tab w:val="num" w:pos="720"/>
      </w:tabs>
      <w:ind w:left="720" w:hanging="720"/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styleId="Subtitle">
    <w:name w:val="Subtitle"/>
    <w:basedOn w:val="Normal"/>
    <w:next w:val="Normal"/>
    <w:link w:val="SubtitleChar"/>
    <w:uiPriority w:val="11"/>
    <w:qFormat/>
    <w:rPr>
      <w:rFonts w:ascii="Calibri" w:eastAsia="Calibri" w:hAnsi="Calibri" w:cs="Calibri"/>
      <w:i/>
      <w:iCs/>
      <w:color w:val="4F81BD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TWOHd8W6VEiLwK+nCO/mS87kJDA==">CgMxLjA4AHIhMVI1b01WYks3MFhPOWozRmFhVmRiYm1xTGtsTDcxR2xY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213</Words>
  <Characters>1217</Characters>
  <Application>Microsoft Office Word</Application>
  <DocSecurity>0</DocSecurity>
  <Lines>10</Lines>
  <Paragraphs>2</Paragraphs>
  <ScaleCrop>false</ScaleCrop>
  <Company/>
  <LinksUpToDate>false</LinksUpToDate>
  <CharactersWithSpaces>1428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python-docx</dc:creator>
  <cp:lastModifiedBy>Author</cp:lastModifiedBy>
  <cp:revision>5</cp:revision>
  <dcterms:created xsi:type="dcterms:W3CDTF">2013-12-23T23:15:00Z</dcterms:created>
  <dcterms:modified xsi:type="dcterms:W3CDTF">2025-12-24T09:08:00Z</dcterms:modified>
</cp:coreProperties>
</file>